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vertAnchor="page" w:horzAnchor="page" w:tblpX="670" w:tblpY="511"/>
        <w:tblOverlap w:val="never"/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"/>
        <w:gridCol w:w="1333"/>
        <w:gridCol w:w="7371"/>
      </w:tblGrid>
      <w:tr w:rsidR="004569C5" w14:paraId="6E26E62B" w14:textId="77777777" w:rsidTr="00FC6266">
        <w:trPr>
          <w:trHeight w:val="709"/>
        </w:trPr>
        <w:tc>
          <w:tcPr>
            <w:tcW w:w="1077" w:type="dxa"/>
          </w:tcPr>
          <w:p w14:paraId="7D80F915" w14:textId="77777777" w:rsidR="004569C5" w:rsidRPr="00635DBC" w:rsidRDefault="004569C5" w:rsidP="00FC6266">
            <w:pPr>
              <w:pStyle w:val="Koptekst"/>
            </w:pPr>
          </w:p>
        </w:tc>
        <w:tc>
          <w:tcPr>
            <w:tcW w:w="8704" w:type="dxa"/>
            <w:gridSpan w:val="2"/>
          </w:tcPr>
          <w:p w14:paraId="608C3916" w14:textId="40A0CB4A" w:rsidR="004569C5" w:rsidRDefault="004569C5" w:rsidP="00FE4E42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</w:pPr>
          </w:p>
          <w:p w14:paraId="73A3AE38" w14:textId="77777777" w:rsidR="00FE4E42" w:rsidRPr="00FE4E42" w:rsidRDefault="00FE4E42" w:rsidP="00FE4E42"/>
          <w:p w14:paraId="268DAD83" w14:textId="49D19FA3" w:rsidR="00FE4E42" w:rsidRPr="00FD0FAE" w:rsidRDefault="00FE4E42" w:rsidP="00FE4E42">
            <w:pPr>
              <w:rPr>
                <w:b/>
                <w:bCs/>
                <w:sz w:val="40"/>
                <w:szCs w:val="40"/>
              </w:rPr>
            </w:pPr>
            <w:r w:rsidRPr="000E55D3">
              <w:rPr>
                <w:b/>
                <w:bCs/>
                <w:sz w:val="40"/>
                <w:szCs w:val="40"/>
              </w:rPr>
              <w:t xml:space="preserve">Verklaring inschrijfformulier </w:t>
            </w:r>
            <w:r>
              <w:rPr>
                <w:b/>
                <w:bCs/>
                <w:sz w:val="40"/>
                <w:szCs w:val="40"/>
              </w:rPr>
              <w:t>a</w:t>
            </w:r>
            <w:r w:rsidRPr="000E55D3">
              <w:rPr>
                <w:b/>
                <w:bCs/>
                <w:sz w:val="40"/>
                <w:szCs w:val="40"/>
              </w:rPr>
              <w:t>mbitieniveau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  <w:r w:rsidRPr="000E55D3">
              <w:rPr>
                <w:b/>
                <w:bCs/>
                <w:sz w:val="40"/>
                <w:szCs w:val="40"/>
              </w:rPr>
              <w:t>CO2-prestatieladder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</w:p>
          <w:p w14:paraId="360B5533" w14:textId="77777777" w:rsidR="00FE4E42" w:rsidRDefault="00FE4E42" w:rsidP="00FE4E42"/>
          <w:p w14:paraId="309C1037" w14:textId="24463FD3" w:rsidR="00FE4E42" w:rsidRPr="00FE4E42" w:rsidRDefault="00FE4E42" w:rsidP="00FE4E42"/>
        </w:tc>
      </w:tr>
      <w:tr w:rsidR="004569C5" w:rsidRPr="008C6AE6" w14:paraId="36CA8D07" w14:textId="77777777" w:rsidTr="00FC6266">
        <w:trPr>
          <w:trHeight w:val="227"/>
        </w:trPr>
        <w:tc>
          <w:tcPr>
            <w:tcW w:w="1077" w:type="dxa"/>
          </w:tcPr>
          <w:p w14:paraId="6558F7CE" w14:textId="77777777" w:rsidR="004569C5" w:rsidRPr="00635DBC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2127812A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Projectnaam</w:t>
            </w:r>
          </w:p>
        </w:tc>
        <w:tc>
          <w:tcPr>
            <w:tcW w:w="7371" w:type="dxa"/>
          </w:tcPr>
          <w:p w14:paraId="0392EE3F" w14:textId="42D21C40" w:rsidR="004569C5" w:rsidRPr="008C6AE6" w:rsidRDefault="00477E2F" w:rsidP="00FC6266">
            <w:pPr>
              <w:rPr>
                <w:noProof/>
              </w:rPr>
            </w:pPr>
            <w:r w:rsidRPr="00477E2F">
              <w:t>Renovatie Rembrandtpark</w:t>
            </w:r>
          </w:p>
        </w:tc>
      </w:tr>
      <w:tr w:rsidR="004569C5" w:rsidRPr="008C6AE6" w14:paraId="7621FFF0" w14:textId="77777777" w:rsidTr="00FC6266">
        <w:trPr>
          <w:trHeight w:val="227"/>
        </w:trPr>
        <w:tc>
          <w:tcPr>
            <w:tcW w:w="1077" w:type="dxa"/>
          </w:tcPr>
          <w:p w14:paraId="13910A7B" w14:textId="77777777"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3E4BC85B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Kenmerk</w:t>
            </w:r>
          </w:p>
        </w:tc>
        <w:tc>
          <w:tcPr>
            <w:tcW w:w="7371" w:type="dxa"/>
          </w:tcPr>
          <w:p w14:paraId="7C522352" w14:textId="389BB533" w:rsidR="004569C5" w:rsidRPr="008C6AE6" w:rsidRDefault="00477E2F" w:rsidP="00FC6266">
            <w:r w:rsidRPr="00477E2F">
              <w:t>AI 2022-0041</w:t>
            </w:r>
          </w:p>
        </w:tc>
      </w:tr>
      <w:tr w:rsidR="004569C5" w:rsidRPr="008C6AE6" w14:paraId="440442FE" w14:textId="77777777" w:rsidTr="00FC6266">
        <w:trPr>
          <w:trHeight w:val="227"/>
        </w:trPr>
        <w:tc>
          <w:tcPr>
            <w:tcW w:w="1077" w:type="dxa"/>
          </w:tcPr>
          <w:p w14:paraId="1164A3D5" w14:textId="77777777"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5CEDEFC7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Datum</w:t>
            </w:r>
          </w:p>
        </w:tc>
        <w:tc>
          <w:tcPr>
            <w:tcW w:w="7371" w:type="dxa"/>
          </w:tcPr>
          <w:p w14:paraId="2F14977C" w14:textId="77777777" w:rsidR="004569C5" w:rsidRPr="008C6AE6" w:rsidRDefault="004569C5" w:rsidP="00FC6266">
            <w:pPr>
              <w:tabs>
                <w:tab w:val="left" w:pos="1980"/>
              </w:tabs>
            </w:pPr>
            <w:r>
              <w:t>&lt;</w:t>
            </w:r>
            <w:r w:rsidRPr="00643181">
              <w:rPr>
                <w:highlight w:val="yellow"/>
              </w:rPr>
              <w:t>invullen</w:t>
            </w:r>
            <w:r>
              <w:t>&gt;</w:t>
            </w:r>
          </w:p>
        </w:tc>
      </w:tr>
    </w:tbl>
    <w:p w14:paraId="728AE708" w14:textId="77777777" w:rsidR="004569C5" w:rsidRDefault="004569C5" w:rsidP="004569C5">
      <w:pPr>
        <w:autoSpaceDE w:val="0"/>
        <w:autoSpaceDN w:val="0"/>
        <w:adjustRightInd w:val="0"/>
        <w:spacing w:line="240" w:lineRule="auto"/>
        <w:rPr>
          <w:rFonts w:ascii="KorolevCondensed-Heavy" w:hAnsi="KorolevCondensed-Heavy" w:cs="KorolevCondensed-Heavy"/>
          <w:color w:val="000000" w:themeColor="text1"/>
          <w:sz w:val="40"/>
          <w:szCs w:val="40"/>
        </w:rPr>
      </w:pPr>
    </w:p>
    <w:p w14:paraId="55CE192A" w14:textId="77777777" w:rsidR="00E20DD9" w:rsidRPr="00D93FCE" w:rsidRDefault="00E20DD9" w:rsidP="00E20DD9">
      <w:pPr>
        <w:rPr>
          <w:i/>
        </w:rPr>
      </w:pPr>
      <w:r w:rsidRPr="008C6AE6">
        <w:t xml:space="preserve">De </w:t>
      </w:r>
      <w:r>
        <w:t>ondergetekende</w:t>
      </w:r>
      <w:r w:rsidRPr="008C6AE6">
        <w:t>(s) verklaart (verklaren) zich bereid de uitvoering van de opdracht op een duurzame wijze ter hand te nemen en daarbij adequaat invulling te geven aan een CO2-reductie op</w:t>
      </w:r>
      <w:r>
        <w:t xml:space="preserve"> </w:t>
      </w:r>
      <w:r w:rsidRPr="008C6AE6">
        <w:rPr>
          <w:i/>
        </w:rPr>
        <w:t>(aankruisen wat van toepassing is)</w:t>
      </w:r>
      <w:r w:rsidRPr="008C6AE6">
        <w:t>:</w:t>
      </w:r>
    </w:p>
    <w:p w14:paraId="5EA83274" w14:textId="77777777" w:rsidR="00E20DD9" w:rsidRDefault="00E20DD9" w:rsidP="00E20DD9"/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61"/>
      </w:tblGrid>
      <w:tr w:rsidR="009D64AB" w14:paraId="555B2F98" w14:textId="77777777" w:rsidTr="00306B56">
        <w:trPr>
          <w:trHeight w:val="213"/>
        </w:trPr>
        <w:tc>
          <w:tcPr>
            <w:tcW w:w="6461" w:type="dxa"/>
          </w:tcPr>
          <w:p w14:paraId="0E43AD47" w14:textId="5A5DC642" w:rsidR="009D64AB" w:rsidRDefault="00477E2F" w:rsidP="00306B56">
            <w:sdt>
              <w:sdtPr>
                <w:id w:val="1783839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5;</w:t>
            </w:r>
          </w:p>
        </w:tc>
      </w:tr>
      <w:tr w:rsidR="009D64AB" w14:paraId="2911AB09" w14:textId="77777777" w:rsidTr="00306B56">
        <w:trPr>
          <w:trHeight w:val="197"/>
        </w:trPr>
        <w:tc>
          <w:tcPr>
            <w:tcW w:w="6461" w:type="dxa"/>
          </w:tcPr>
          <w:p w14:paraId="263DB9E7" w14:textId="79C36219" w:rsidR="009D64AB" w:rsidRDefault="00477E2F" w:rsidP="008A174E">
            <w:sdt>
              <w:sdtPr>
                <w:id w:val="-748886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4;</w:t>
            </w:r>
          </w:p>
        </w:tc>
      </w:tr>
      <w:tr w:rsidR="009D64AB" w14:paraId="67AAE7B5" w14:textId="77777777" w:rsidTr="00306B56">
        <w:trPr>
          <w:trHeight w:val="213"/>
        </w:trPr>
        <w:tc>
          <w:tcPr>
            <w:tcW w:w="6461" w:type="dxa"/>
          </w:tcPr>
          <w:p w14:paraId="25DB4320" w14:textId="32186C0B" w:rsidR="009D64AB" w:rsidRDefault="00477E2F" w:rsidP="008A174E">
            <w:sdt>
              <w:sdtPr>
                <w:id w:val="-910853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8A174E">
              <w:t>CO2-ambitieniveau 3</w:t>
            </w:r>
            <w:r w:rsidR="009D64AB">
              <w:t>;</w:t>
            </w:r>
          </w:p>
        </w:tc>
      </w:tr>
      <w:tr w:rsidR="009D64AB" w14:paraId="55110D98" w14:textId="77777777" w:rsidTr="00306B56">
        <w:trPr>
          <w:trHeight w:val="200"/>
        </w:trPr>
        <w:tc>
          <w:tcPr>
            <w:tcW w:w="6461" w:type="dxa"/>
          </w:tcPr>
          <w:p w14:paraId="2287F6BA" w14:textId="3DBE53A9" w:rsidR="009D64AB" w:rsidRDefault="00477E2F" w:rsidP="008A174E">
            <w:sdt>
              <w:sdtPr>
                <w:id w:val="1974630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</w:t>
            </w:r>
            <w:r w:rsidR="008A174E">
              <w:t>2;</w:t>
            </w:r>
          </w:p>
        </w:tc>
      </w:tr>
      <w:tr w:rsidR="009D64AB" w14:paraId="54D743A3" w14:textId="77777777" w:rsidTr="00306B56">
        <w:trPr>
          <w:trHeight w:val="213"/>
        </w:trPr>
        <w:tc>
          <w:tcPr>
            <w:tcW w:w="6461" w:type="dxa"/>
          </w:tcPr>
          <w:p w14:paraId="0A4359C3" w14:textId="2ACFCF50" w:rsidR="009D64AB" w:rsidRDefault="00477E2F" w:rsidP="008A174E">
            <w:sdt>
              <w:sdtPr>
                <w:id w:val="1214465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8A174E">
              <w:t>CO2-ambitieniveau 1;</w:t>
            </w:r>
          </w:p>
        </w:tc>
      </w:tr>
      <w:tr w:rsidR="009D64AB" w14:paraId="09057516" w14:textId="77777777" w:rsidTr="00306B56">
        <w:trPr>
          <w:trHeight w:val="213"/>
        </w:trPr>
        <w:tc>
          <w:tcPr>
            <w:tcW w:w="6461" w:type="dxa"/>
          </w:tcPr>
          <w:p w14:paraId="614AAE16" w14:textId="77777777" w:rsidR="009D64AB" w:rsidRDefault="00477E2F" w:rsidP="00306B56">
            <w:sdt>
              <w:sdtPr>
                <w:id w:val="1080643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9D64AB" w:rsidRPr="008C6AE6">
              <w:t>geen van de CO2-ambitieniveau’s</w:t>
            </w:r>
            <w:r w:rsidR="009D64AB">
              <w:t xml:space="preserve">. </w:t>
            </w:r>
          </w:p>
        </w:tc>
      </w:tr>
    </w:tbl>
    <w:p w14:paraId="4FE9D65E" w14:textId="77777777" w:rsidR="00E20DD9" w:rsidRPr="008C6AE6" w:rsidRDefault="00E20DD9" w:rsidP="00E20DD9"/>
    <w:p w14:paraId="58D1B45B" w14:textId="77777777" w:rsidR="00E20DD9" w:rsidRDefault="00E20DD9" w:rsidP="00E20DD9">
      <w:r>
        <w:t>Wijze van aantonen van het ambitieniveau:</w:t>
      </w:r>
    </w:p>
    <w:p w14:paraId="4A20EC79" w14:textId="77777777" w:rsidR="007373CB" w:rsidRPr="008C6AE6" w:rsidRDefault="00477E2F" w:rsidP="007373CB">
      <w:sdt>
        <w:sdtPr>
          <w:id w:val="-431047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73CB">
            <w:rPr>
              <w:rFonts w:ascii="MS Gothic" w:eastAsia="MS Gothic" w:hAnsi="MS Gothic" w:hint="eastAsia"/>
            </w:rPr>
            <w:t>☐</w:t>
          </w:r>
        </w:sdtContent>
      </w:sdt>
      <w:r w:rsidR="007373CB">
        <w:t xml:space="preserve"> CO2-bewust certificaat</w:t>
      </w:r>
    </w:p>
    <w:p w14:paraId="6C1CC308" w14:textId="77777777" w:rsidR="007373CB" w:rsidRDefault="00477E2F" w:rsidP="007373CB">
      <w:sdt>
        <w:sdtPr>
          <w:id w:val="-1514755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73CB">
            <w:rPr>
              <w:rFonts w:ascii="MS Gothic" w:eastAsia="MS Gothic" w:hAnsi="MS Gothic" w:hint="eastAsia"/>
            </w:rPr>
            <w:t>☐</w:t>
          </w:r>
        </w:sdtContent>
      </w:sdt>
      <w:r w:rsidR="007373CB">
        <w:t xml:space="preserve"> CO2-projectverklaring (project specifiek)</w:t>
      </w:r>
    </w:p>
    <w:p w14:paraId="3E10EAC7" w14:textId="26730B62" w:rsidR="00E20DD9" w:rsidRPr="001614F2" w:rsidRDefault="007373CB" w:rsidP="007373CB">
      <w:pPr>
        <w:rPr>
          <w:i/>
        </w:rPr>
      </w:pPr>
      <w:r w:rsidRPr="001614F2">
        <w:rPr>
          <w:i/>
        </w:rPr>
        <w:t xml:space="preserve"> </w:t>
      </w:r>
      <w:r w:rsidR="00E20DD9" w:rsidRPr="001614F2">
        <w:rPr>
          <w:i/>
        </w:rPr>
        <w:t>(aankruisen wat van toepassing is)</w:t>
      </w:r>
    </w:p>
    <w:p w14:paraId="2A0BB567" w14:textId="77777777" w:rsidR="00E20DD9" w:rsidRDefault="00E20DD9" w:rsidP="00E20DD9"/>
    <w:p w14:paraId="1E3AF37B" w14:textId="77777777" w:rsidR="00E20DD9" w:rsidRDefault="00E20DD9" w:rsidP="00E20DD9"/>
    <w:p w14:paraId="569B7EF6" w14:textId="57FD8A74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>
        <w:t xml:space="preserve">De controlerende certificerende instelling is </w:t>
      </w:r>
      <w:r w:rsidRPr="00B73F27">
        <w:rPr>
          <w:rFonts w:cs="WorkSans-Regular"/>
          <w:color w:val="000000" w:themeColor="text1"/>
        </w:rPr>
        <w:t>__________</w:t>
      </w:r>
      <w:r>
        <w:rPr>
          <w:rFonts w:cs="WorkSans-Regular"/>
          <w:color w:val="000000" w:themeColor="text1"/>
        </w:rPr>
        <w:t>_____________________</w:t>
      </w:r>
      <w:r w:rsidR="001A2232" w:rsidRPr="00B73F27">
        <w:rPr>
          <w:rFonts w:cs="WorkSans-Italic"/>
          <w:i/>
          <w:iCs/>
          <w:color w:val="000000" w:themeColor="text1"/>
        </w:rPr>
        <w:t xml:space="preserve"> (</w:t>
      </w:r>
      <w:r w:rsidRPr="00B73F27">
        <w:rPr>
          <w:rFonts w:cs="WorkSans-Italic"/>
          <w:i/>
          <w:iCs/>
          <w:color w:val="000000" w:themeColor="text1"/>
        </w:rPr>
        <w:t xml:space="preserve">naam </w:t>
      </w:r>
      <w:r w:rsidR="00754A34">
        <w:rPr>
          <w:rFonts w:cs="WorkSans-Italic"/>
          <w:i/>
          <w:iCs/>
          <w:color w:val="000000" w:themeColor="text1"/>
        </w:rPr>
        <w:t>instelling</w:t>
      </w:r>
      <w:r w:rsidRPr="00B73F27">
        <w:rPr>
          <w:rFonts w:cs="WorkSans-Italic"/>
          <w:i/>
          <w:iCs/>
          <w:color w:val="000000" w:themeColor="text1"/>
        </w:rPr>
        <w:t>)</w:t>
      </w:r>
    </w:p>
    <w:p w14:paraId="266295EF" w14:textId="77777777" w:rsidR="00E20DD9" w:rsidRDefault="00E20DD9" w:rsidP="00E20DD9"/>
    <w:p w14:paraId="2F1EC140" w14:textId="2E259A62" w:rsidR="00E20DD9" w:rsidRDefault="00E20DD9" w:rsidP="00E20DD9">
      <w:r w:rsidRPr="008C6AE6">
        <w:t xml:space="preserve">Behorende bij de </w:t>
      </w:r>
      <w:r>
        <w:t xml:space="preserve">inschrijving </w:t>
      </w:r>
      <w:r w:rsidRPr="00E738EC">
        <w:t xml:space="preserve">AI </w:t>
      </w:r>
      <w:r w:rsidR="00477E2F" w:rsidRPr="00477E2F">
        <w:t>2022-0041</w:t>
      </w:r>
      <w:r w:rsidR="00477E2F">
        <w:t xml:space="preserve"> </w:t>
      </w:r>
      <w:r w:rsidRPr="008C6AE6">
        <w:t>van de ondergetekende(n):</w:t>
      </w:r>
    </w:p>
    <w:p w14:paraId="49E87C68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76F9788C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Aldus naar waarheid opgemaakt</w:t>
      </w:r>
    </w:p>
    <w:p w14:paraId="5B9279BC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D550A46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Op 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(datum)</w:t>
      </w:r>
    </w:p>
    <w:p w14:paraId="6277E543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2CA32045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te ___________________________________________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(plaats)</w:t>
      </w:r>
    </w:p>
    <w:p w14:paraId="0919C43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3C8A5BC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door 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en voorletters)</w:t>
      </w:r>
    </w:p>
    <w:p w14:paraId="22F0F383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0BA9DDE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als bestuurder van 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624706BE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59DA9099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die __________________________________________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30EA14CD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F2CC06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ter zake van deze inschrijving of aanbieding</w:t>
      </w:r>
      <w:r>
        <w:rPr>
          <w:rFonts w:cs="WorkSans-Regular"/>
          <w:color w:val="000000" w:themeColor="text1"/>
        </w:rPr>
        <w:t xml:space="preserve"> </w:t>
      </w:r>
      <w:r w:rsidRPr="00B73F27">
        <w:rPr>
          <w:rFonts w:cs="WorkSans-Regular"/>
          <w:color w:val="000000" w:themeColor="text1"/>
        </w:rPr>
        <w:t>rechtsgeldig vertegenwoordigt.</w:t>
      </w:r>
    </w:p>
    <w:p w14:paraId="12DF3280" w14:textId="77777777" w:rsidR="00E20DD9" w:rsidRPr="00B73F27" w:rsidRDefault="00E20DD9" w:rsidP="00E20DD9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14:paraId="17A1199E" w14:textId="77777777" w:rsidR="00E20DD9" w:rsidRDefault="00E20DD9" w:rsidP="00E20DD9">
      <w:r w:rsidRPr="00B73F27">
        <w:rPr>
          <w:rFonts w:cs="WorkSans-Italic"/>
          <w:i/>
          <w:iCs/>
          <w:color w:val="000000" w:themeColor="text1"/>
        </w:rPr>
        <w:t>____________________________________________(handtekening</w:t>
      </w:r>
      <w:r>
        <w:rPr>
          <w:rFonts w:cs="WorkSans-Italic"/>
          <w:i/>
          <w:iCs/>
          <w:color w:val="000000" w:themeColor="text1"/>
        </w:rPr>
        <w:t>)</w:t>
      </w:r>
    </w:p>
    <w:p w14:paraId="1A606FF5" w14:textId="77777777" w:rsidR="000B46D8" w:rsidRPr="004569C5" w:rsidRDefault="000B46D8" w:rsidP="00E20DD9">
      <w:pPr>
        <w:autoSpaceDE w:val="0"/>
        <w:autoSpaceDN w:val="0"/>
        <w:adjustRightInd w:val="0"/>
        <w:spacing w:line="240" w:lineRule="auto"/>
      </w:pPr>
    </w:p>
    <w:sectPr w:rsidR="000B46D8" w:rsidRPr="004569C5" w:rsidSect="00A87C49">
      <w:headerReference w:type="default" r:id="rId12"/>
      <w:pgSz w:w="11906" w:h="16838" w:code="9"/>
      <w:pgMar w:top="2665" w:right="1644" w:bottom="1531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F82DC" w14:textId="77777777" w:rsidR="00260E91" w:rsidRDefault="00260E91" w:rsidP="004569C5">
      <w:pPr>
        <w:spacing w:line="240" w:lineRule="auto"/>
      </w:pPr>
      <w:r>
        <w:separator/>
      </w:r>
    </w:p>
  </w:endnote>
  <w:endnote w:type="continuationSeparator" w:id="0">
    <w:p w14:paraId="4C3281B2" w14:textId="77777777" w:rsidR="00260E91" w:rsidRDefault="00260E91" w:rsidP="004569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orolevCondensed-Heavy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orkSan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orkSan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B96DF" w14:textId="77777777" w:rsidR="00260E91" w:rsidRDefault="00260E91" w:rsidP="004569C5">
      <w:pPr>
        <w:spacing w:line="240" w:lineRule="auto"/>
      </w:pPr>
      <w:r>
        <w:separator/>
      </w:r>
    </w:p>
  </w:footnote>
  <w:footnote w:type="continuationSeparator" w:id="0">
    <w:p w14:paraId="69489FAD" w14:textId="77777777" w:rsidR="00260E91" w:rsidRDefault="00260E91" w:rsidP="004569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pPr w:leftFromText="142" w:rightFromText="142" w:vertAnchor="page" w:tblpY="625"/>
      <w:tblOverlap w:val="never"/>
      <w:tblW w:w="850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041"/>
    </w:tblGrid>
    <w:tr w:rsidR="005420FE" w14:paraId="15D60908" w14:textId="77777777" w:rsidTr="009E1661">
      <w:tc>
        <w:tcPr>
          <w:tcW w:w="6464" w:type="dxa"/>
        </w:tcPr>
        <w:p w14:paraId="6CFB105F" w14:textId="77777777" w:rsidR="00FE4E42" w:rsidRPr="00220940" w:rsidRDefault="00FE4E42" w:rsidP="00FE4E42">
          <w:pPr>
            <w:pStyle w:val="Koptekst"/>
            <w:rPr>
              <w:sz w:val="18"/>
              <w:szCs w:val="18"/>
            </w:rPr>
          </w:pPr>
          <w:r w:rsidRPr="00220940">
            <w:rPr>
              <w:sz w:val="18"/>
              <w:szCs w:val="18"/>
            </w:rPr>
            <w:t>Gemeente Amsterdam</w:t>
          </w:r>
        </w:p>
        <w:p w14:paraId="038177B5" w14:textId="77777777" w:rsidR="00477E2F" w:rsidRDefault="00477E2F" w:rsidP="00FE4E42">
          <w:pPr>
            <w:pStyle w:val="Koptekst"/>
            <w:rPr>
              <w:sz w:val="18"/>
              <w:szCs w:val="18"/>
            </w:rPr>
          </w:pPr>
          <w:r w:rsidRPr="00477E2F">
            <w:rPr>
              <w:sz w:val="18"/>
              <w:szCs w:val="18"/>
            </w:rPr>
            <w:t>AI 2022-0041 Raamovereenkomst Renovatie Rembrandtpark</w:t>
          </w:r>
        </w:p>
        <w:p w14:paraId="58CFDBAA" w14:textId="69D983E5" w:rsidR="00FE4E42" w:rsidRPr="00FE4E42" w:rsidRDefault="00FE4E42" w:rsidP="00FE4E42">
          <w:pPr>
            <w:pStyle w:val="Kopteks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Verklaring </w:t>
          </w:r>
          <w:r w:rsidRPr="00327D08">
            <w:rPr>
              <w:sz w:val="18"/>
              <w:szCs w:val="18"/>
            </w:rPr>
            <w:t>inschrijfformulier ambitieniveau</w:t>
          </w:r>
          <w:r>
            <w:rPr>
              <w:sz w:val="18"/>
              <w:szCs w:val="18"/>
            </w:rPr>
            <w:t xml:space="preserve"> </w:t>
          </w:r>
          <w:r w:rsidRPr="00327D08">
            <w:rPr>
              <w:sz w:val="18"/>
              <w:szCs w:val="18"/>
            </w:rPr>
            <w:t>CO2-prestatieladder</w:t>
          </w:r>
        </w:p>
      </w:tc>
      <w:tc>
        <w:tcPr>
          <w:tcW w:w="2041" w:type="dxa"/>
        </w:tcPr>
        <w:p w14:paraId="403D96FC" w14:textId="057CC926" w:rsidR="000117DE" w:rsidRPr="00DB48D5" w:rsidRDefault="000117DE" w:rsidP="00456170">
          <w:pPr>
            <w:pStyle w:val="AdresRetouradresNaamgemeenteDatumKenmerkPaginaAfzenderentitelVersieendatum"/>
          </w:pPr>
        </w:p>
      </w:tc>
    </w:tr>
  </w:tbl>
  <w:p w14:paraId="4F253652" w14:textId="77777777" w:rsidR="000117DE" w:rsidRDefault="000117D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09B05A45"/>
    <w:multiLevelType w:val="hybridMultilevel"/>
    <w:tmpl w:val="90B4F17E"/>
    <w:lvl w:ilvl="0" w:tplc="33B87B84">
      <w:start w:val="1"/>
      <w:numFmt w:val="bullet"/>
      <w:lvlText w:val=""/>
      <w:lvlJc w:val="left"/>
      <w:pPr>
        <w:ind w:left="1080" w:hanging="360"/>
      </w:pPr>
      <w:rPr>
        <w:rFonts w:ascii="Tahoma" w:hAnsi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23ADE"/>
    <w:multiLevelType w:val="hybridMultilevel"/>
    <w:tmpl w:val="1EA03D66"/>
    <w:lvl w:ilvl="0" w:tplc="33B87B84">
      <w:start w:val="1"/>
      <w:numFmt w:val="bullet"/>
      <w:lvlText w:val=""/>
      <w:lvlJc w:val="left"/>
      <w:pPr>
        <w:ind w:left="1080" w:hanging="360"/>
      </w:pPr>
      <w:rPr>
        <w:rFonts w:ascii="Tahoma" w:hAnsi="Tahoma" w:hint="default"/>
      </w:rPr>
    </w:lvl>
    <w:lvl w:ilvl="1" w:tplc="FFFFFFFF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1D82456A"/>
    <w:multiLevelType w:val="hybridMultilevel"/>
    <w:tmpl w:val="1422BFAA"/>
    <w:lvl w:ilvl="0" w:tplc="04130003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8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20577337">
    <w:abstractNumId w:val="0"/>
  </w:num>
  <w:num w:numId="2" w16cid:durableId="785345162">
    <w:abstractNumId w:val="5"/>
  </w:num>
  <w:num w:numId="3" w16cid:durableId="1890072777">
    <w:abstractNumId w:val="9"/>
  </w:num>
  <w:num w:numId="4" w16cid:durableId="1000356384">
    <w:abstractNumId w:val="8"/>
  </w:num>
  <w:num w:numId="5" w16cid:durableId="197011267">
    <w:abstractNumId w:val="0"/>
  </w:num>
  <w:num w:numId="6" w16cid:durableId="2016303926">
    <w:abstractNumId w:val="4"/>
  </w:num>
  <w:num w:numId="7" w16cid:durableId="495196041">
    <w:abstractNumId w:val="7"/>
  </w:num>
  <w:num w:numId="8" w16cid:durableId="1108545658">
    <w:abstractNumId w:val="6"/>
  </w:num>
  <w:num w:numId="9" w16cid:durableId="245695822">
    <w:abstractNumId w:val="9"/>
  </w:num>
  <w:num w:numId="10" w16cid:durableId="1560746453">
    <w:abstractNumId w:val="8"/>
  </w:num>
  <w:num w:numId="11" w16cid:durableId="1263026591">
    <w:abstractNumId w:val="8"/>
  </w:num>
  <w:num w:numId="12" w16cid:durableId="1340886908">
    <w:abstractNumId w:val="8"/>
  </w:num>
  <w:num w:numId="13" w16cid:durableId="1134757228">
    <w:abstractNumId w:val="8"/>
  </w:num>
  <w:num w:numId="14" w16cid:durableId="1352148561">
    <w:abstractNumId w:val="8"/>
  </w:num>
  <w:num w:numId="15" w16cid:durableId="1616909552">
    <w:abstractNumId w:val="8"/>
  </w:num>
  <w:num w:numId="16" w16cid:durableId="1331788514">
    <w:abstractNumId w:val="8"/>
  </w:num>
  <w:num w:numId="17" w16cid:durableId="1493256852">
    <w:abstractNumId w:val="8"/>
  </w:num>
  <w:num w:numId="18" w16cid:durableId="1758744521">
    <w:abstractNumId w:val="8"/>
  </w:num>
  <w:num w:numId="19" w16cid:durableId="1954749691">
    <w:abstractNumId w:val="6"/>
  </w:num>
  <w:num w:numId="20" w16cid:durableId="936668624">
    <w:abstractNumId w:val="9"/>
  </w:num>
  <w:num w:numId="21" w16cid:durableId="575364086">
    <w:abstractNumId w:val="0"/>
  </w:num>
  <w:num w:numId="22" w16cid:durableId="1524317561">
    <w:abstractNumId w:val="4"/>
  </w:num>
  <w:num w:numId="23" w16cid:durableId="1665166548">
    <w:abstractNumId w:val="7"/>
  </w:num>
  <w:num w:numId="24" w16cid:durableId="1254705294">
    <w:abstractNumId w:val="0"/>
  </w:num>
  <w:num w:numId="25" w16cid:durableId="1326397337">
    <w:abstractNumId w:val="0"/>
  </w:num>
  <w:num w:numId="26" w16cid:durableId="1959681461">
    <w:abstractNumId w:val="0"/>
  </w:num>
  <w:num w:numId="27" w16cid:durableId="201482818">
    <w:abstractNumId w:val="3"/>
  </w:num>
  <w:num w:numId="28" w16cid:durableId="210533299">
    <w:abstractNumId w:val="1"/>
  </w:num>
  <w:num w:numId="29" w16cid:durableId="1617636557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9C5"/>
    <w:rsid w:val="000117DE"/>
    <w:rsid w:val="000B46D8"/>
    <w:rsid w:val="00177A29"/>
    <w:rsid w:val="001A2232"/>
    <w:rsid w:val="001B35A9"/>
    <w:rsid w:val="00242716"/>
    <w:rsid w:val="00260E91"/>
    <w:rsid w:val="002B5524"/>
    <w:rsid w:val="00387F80"/>
    <w:rsid w:val="003B3222"/>
    <w:rsid w:val="003B6BE1"/>
    <w:rsid w:val="00424DED"/>
    <w:rsid w:val="004569C5"/>
    <w:rsid w:val="00477E2F"/>
    <w:rsid w:val="00482A4F"/>
    <w:rsid w:val="00485D43"/>
    <w:rsid w:val="00527398"/>
    <w:rsid w:val="005357F9"/>
    <w:rsid w:val="00537CF3"/>
    <w:rsid w:val="005749BA"/>
    <w:rsid w:val="00632123"/>
    <w:rsid w:val="00660545"/>
    <w:rsid w:val="006D10C6"/>
    <w:rsid w:val="007373CB"/>
    <w:rsid w:val="00754A34"/>
    <w:rsid w:val="00762F7E"/>
    <w:rsid w:val="007E1977"/>
    <w:rsid w:val="008104C5"/>
    <w:rsid w:val="008402D9"/>
    <w:rsid w:val="00864A67"/>
    <w:rsid w:val="008A174E"/>
    <w:rsid w:val="009175F9"/>
    <w:rsid w:val="009761CF"/>
    <w:rsid w:val="00995F1F"/>
    <w:rsid w:val="009B0D92"/>
    <w:rsid w:val="009D64AB"/>
    <w:rsid w:val="00A03098"/>
    <w:rsid w:val="00A3732E"/>
    <w:rsid w:val="00A53085"/>
    <w:rsid w:val="00A87C49"/>
    <w:rsid w:val="00B72CA0"/>
    <w:rsid w:val="00BD0C39"/>
    <w:rsid w:val="00C042A1"/>
    <w:rsid w:val="00C85A1B"/>
    <w:rsid w:val="00CA1BAC"/>
    <w:rsid w:val="00CB5431"/>
    <w:rsid w:val="00CE174B"/>
    <w:rsid w:val="00D30619"/>
    <w:rsid w:val="00DB74E1"/>
    <w:rsid w:val="00E20DD9"/>
    <w:rsid w:val="00EB1492"/>
    <w:rsid w:val="00EF3194"/>
    <w:rsid w:val="00F12F0D"/>
    <w:rsid w:val="00F42A15"/>
    <w:rsid w:val="00FD7831"/>
    <w:rsid w:val="00FE2507"/>
    <w:rsid w:val="00FE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BFB94"/>
  <w15:chartTrackingRefBased/>
  <w15:docId w15:val="{2BE2914F-C2CE-4551-902E-A2B1E332A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569C5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4569C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Opsomblokjes en substreepjes,Lijst paragraaf"/>
    <w:basedOn w:val="Standaard"/>
    <w:link w:val="LijstalineaChar"/>
    <w:uiPriority w:val="99"/>
    <w:qFormat/>
    <w:rsid w:val="004569C5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569C5"/>
  </w:style>
  <w:style w:type="character" w:customStyle="1" w:styleId="LijstalineaChar">
    <w:name w:val="Lijstalinea Char"/>
    <w:aliases w:val="Opsomblokjes en substreepjes Char,Lijst paragraaf Char"/>
    <w:link w:val="Lijstalinea"/>
    <w:uiPriority w:val="99"/>
    <w:locked/>
    <w:rsid w:val="004569C5"/>
  </w:style>
  <w:style w:type="paragraph" w:customStyle="1" w:styleId="kopjes">
    <w:name w:val="kopjes"/>
    <w:basedOn w:val="Koptekst"/>
    <w:qFormat/>
    <w:rsid w:val="004569C5"/>
    <w:pPr>
      <w:framePr w:wrap="around" w:vAnchor="page" w:hAnchor="page" w:x="670" w:y="455"/>
      <w:tabs>
        <w:tab w:val="clear" w:pos="4513"/>
        <w:tab w:val="clear" w:pos="9026"/>
      </w:tabs>
      <w:spacing w:line="280" w:lineRule="atLeast"/>
      <w:suppressOverlap/>
    </w:pPr>
    <w:rPr>
      <w:rFonts w:eastAsia="Calibri"/>
      <w:sz w:val="17"/>
      <w:szCs w:val="17"/>
      <w:lang w:eastAsia="en-US"/>
    </w:rPr>
  </w:style>
  <w:style w:type="paragraph" w:styleId="Voettekst">
    <w:name w:val="footer"/>
    <w:basedOn w:val="Standaard"/>
    <w:link w:val="VoettekstChar"/>
    <w:unhideWhenUsed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4569C5"/>
  </w:style>
  <w:style w:type="character" w:styleId="Verwijzingopmerking">
    <w:name w:val="annotation reference"/>
    <w:basedOn w:val="Standaardalinea-lettertype"/>
    <w:semiHidden/>
    <w:unhideWhenUsed/>
    <w:rsid w:val="007E1977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7E197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7E197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7E197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E1977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semiHidden/>
    <w:unhideWhenUsed/>
    <w:rsid w:val="007E197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7E197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E1977"/>
    <w:pPr>
      <w:autoSpaceDE w:val="0"/>
      <w:autoSpaceDN w:val="0"/>
      <w:adjustRightInd w:val="0"/>
      <w:spacing w:line="240" w:lineRule="auto"/>
    </w:pPr>
    <w:rPr>
      <w:rFonts w:cs="Corbe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1ceeed-c77b-4a37-aea6-85893f5a9fb4">
      <Value>3</Value>
      <Value>2</Value>
      <Value>1</Value>
    </TaxCatchAll>
    <Contactpersoon xmlns="451ceeed-c77b-4a37-aea6-85893f5a9fb4">
      <UserInfo>
        <DisplayName/>
        <AccountId xsi:nil="true"/>
        <AccountType/>
      </UserInfo>
    </Contactpersoon>
    <EigenaarKennisBasisDocument xmlns="cdbe2661-d840-4850-8710-6d272de092d7" xsi:nil="true"/>
    <TaxKeywordTaxHTField xmlns="451ceeed-c77b-4a37-aea6-85893f5a9fb4">
      <Terms xmlns="http://schemas.microsoft.com/office/infopath/2007/PartnerControls"/>
    </TaxKeywordTaxHTField>
    <o5e923ed7cea4d4092a8dd36d4299ee8 xmlns="cdbe2661-d840-4850-8710-6d272de092d7">
      <Terms xmlns="http://schemas.microsoft.com/office/infopath/2007/PartnerControls">
        <TermInfo xmlns="http://schemas.microsoft.com/office/infopath/2007/PartnerControls">
          <TermName xmlns="http://schemas.microsoft.com/office/infopath/2007/PartnerControls">KennisBasis:Kennisnetwerk:Vakgroep</TermName>
          <TermId xmlns="http://schemas.microsoft.com/office/infopath/2007/PartnerControls">cbe262ea-43e2-42ec-9207-e5c0d2c143cb</TermId>
        </TermInfo>
      </Terms>
    </o5e923ed7cea4d4092a8dd36d4299ee8>
    <e76192b166a6497a80a49e88ec534b5a xmlns="cdbe2661-d840-4850-8710-6d272de092d7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Ingenieursbureau</TermName>
          <TermId xmlns="http://schemas.microsoft.com/office/infopath/2007/PartnerControls">9b904282-b3c0-464b-a9c1-c981b6016c99</TermId>
        </TermInfo>
      </Terms>
    </e76192b166a6497a80a49e88ec534b5a>
    <ie2fe3e7d5304be5ba2792503bccda19 xmlns="cdbe2661-d840-4850-8710-6d272de092d7">
      <Terms xmlns="http://schemas.microsoft.com/office/infopath/2007/PartnerControls">
        <TermInfo xmlns="http://schemas.microsoft.com/office/infopath/2007/PartnerControls">
          <TermName xmlns="http://schemas.microsoft.com/office/infopath/2007/PartnerControls">Niet beoordeeld</TermName>
          <TermId xmlns="http://schemas.microsoft.com/office/infopath/2007/PartnerControls">a2f02964-ec86-4ced-8125-ad4b0dcb2ecf</TermId>
        </TermInfo>
      </Terms>
    </ie2fe3e7d5304be5ba2792503bccda19>
    <hac2f2c6499e4144b3673a1fcb60196f xmlns="cdbe2661-d840-4850-8710-6d272de092d7">
      <Terms xmlns="http://schemas.microsoft.com/office/infopath/2007/PartnerControls"/>
    </hac2f2c6499e4144b3673a1fcb60196f>
    <hc0f62153c0847b9889c85c3d2d4ecd7 xmlns="cdbe2661-d840-4850-8710-6d272de092d7">
      <Terms xmlns="http://schemas.microsoft.com/office/infopath/2007/PartnerControls">
        <TermInfo xmlns="http://schemas.microsoft.com/office/infopath/2007/PartnerControls">
          <TermName xmlns="http://schemas.microsoft.com/office/infopath/2007/PartnerControls">Ruimte en Economie:Ingenieursbureau</TermName>
          <TermId xmlns="http://schemas.microsoft.com/office/infopath/2007/PartnerControls">9b904282-b3c0-464b-a9c1-c981b6016c99</TermId>
        </TermInfo>
      </Terms>
    </hc0f62153c0847b9889c85c3d2d4ecd7>
    <p5794e9d59e44bd8b49923f10f35147b xmlns="cdbe2661-d840-4850-8710-6d272de092d7">
      <Terms xmlns="http://schemas.microsoft.com/office/infopath/2007/PartnerControls"/>
    </p5794e9d59e44bd8b49923f10f35147b>
    <Verloopdatum xmlns="cdbe2661-d840-4850-8710-6d272de092d7" xsi:nil="true"/>
    <b39ef065e06e489a9d64a55da15c4643 xmlns="cdbe2661-d840-4850-8710-6d272de092d7">
      <Terms xmlns="http://schemas.microsoft.com/office/infopath/2007/PartnerControls"/>
    </b39ef065e06e489a9d64a55da15c4643>
    <_dlc_DocId xmlns="02998913-3846-4f08-8ba7-dc1a0ba2527b">AMSKB-882798396-413</_dlc_DocId>
    <_dlc_DocIdUrl xmlns="02998913-3846-4f08-8ba7-dc1a0ba2527b">
      <Url>https://hoofdstad.sharepoint.com/sites/KB-RE-IB-ILF/_layouts/15/DocIdRedir.aspx?ID=AMSKB-882798396-413</Url>
      <Description>AMSKB-882798396-413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KennisBasis document RenE" ma:contentTypeID="0x01010091F31BF392871E4AB6E277D297859ADF010008A8E96855AE184DA8E9BB966E7722A8" ma:contentTypeVersion="22" ma:contentTypeDescription="" ma:contentTypeScope="" ma:versionID="6b54dfc48be650178478432704695069">
  <xsd:schema xmlns:xsd="http://www.w3.org/2001/XMLSchema" xmlns:xs="http://www.w3.org/2001/XMLSchema" xmlns:p="http://schemas.microsoft.com/office/2006/metadata/properties" xmlns:ns2="451ceeed-c77b-4a37-aea6-85893f5a9fb4" xmlns:ns3="cdbe2661-d840-4850-8710-6d272de092d7" xmlns:ns4="02998913-3846-4f08-8ba7-dc1a0ba2527b" targetNamespace="http://schemas.microsoft.com/office/2006/metadata/properties" ma:root="true" ma:fieldsID="7dca2e01e05ff3f4883638ec1cd33891" ns2:_="" ns3:_="" ns4:_="">
    <xsd:import namespace="451ceeed-c77b-4a37-aea6-85893f5a9fb4"/>
    <xsd:import namespace="cdbe2661-d840-4850-8710-6d272de092d7"/>
    <xsd:import namespace="02998913-3846-4f08-8ba7-dc1a0ba2527b"/>
    <xsd:element name="properties">
      <xsd:complexType>
        <xsd:sequence>
          <xsd:element name="documentManagement">
            <xsd:complexType>
              <xsd:all>
                <xsd:element ref="ns2:Contactpersoon" minOccurs="0"/>
                <xsd:element ref="ns3:EigenaarKennisBasisDocument" minOccurs="0"/>
                <xsd:element ref="ns3:Verloopdatum" minOccurs="0"/>
                <xsd:element ref="ns3:p5794e9d59e44bd8b49923f10f35147b" minOccurs="0"/>
                <xsd:element ref="ns3:ie2fe3e7d5304be5ba2792503bccda19" minOccurs="0"/>
                <xsd:element ref="ns2:TaxCatchAllLabel" minOccurs="0"/>
                <xsd:element ref="ns3:hac2f2c6499e4144b3673a1fcb60196f" minOccurs="0"/>
                <xsd:element ref="ns3:b39ef065e06e489a9d64a55da15c4643" minOccurs="0"/>
                <xsd:element ref="ns2:TaxCatchAll" minOccurs="0"/>
                <xsd:element ref="ns2:TaxKeywordTaxHTField" minOccurs="0"/>
                <xsd:element ref="ns3:o5e923ed7cea4d4092a8dd36d4299ee8" minOccurs="0"/>
                <xsd:element ref="ns3:hc0f62153c0847b9889c85c3d2d4ecd7" minOccurs="0"/>
                <xsd:element ref="ns3:e76192b166a6497a80a49e88ec534b5a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Contactpersoon" ma:index="6" nillable="true" ma:displayName="Contactpersoon" ma:description="Selecteer hier één of meerdere contactpersonen zodat de gebruiker weet wie men vragen kan stellen over de inhoud" ma:list="UserInfo" ma:SharePointGroup="0" ma:internalName="Contactpersoon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Label" ma:index="16" nillable="true" ma:displayName="Taxonomy Catch All Column1" ma:hidden="true" ma:list="{df29fee2-2b02-476d-8796-cf2d9d2aca06}" ma:internalName="TaxCatchAllLabel" ma:readOnly="true" ma:showField="CatchAllDataLabel" ma:web="02998913-3846-4f08-8ba7-dc1a0ba252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0" nillable="true" ma:displayName="Taxonomy Catch All Column" ma:hidden="true" ma:list="{df29fee2-2b02-476d-8796-cf2d9d2aca06}" ma:internalName="TaxCatchAll" ma:showField="CatchAllData" ma:web="02998913-3846-4f08-8ba7-dc1a0ba252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1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EigenaarKennisBasisDocument" ma:index="7" nillable="true" ma:displayName="Eigenaarschap" ma:description="Beschrijf hier kort wie de eigenaar is van het document. Hier kan je bijvoorbeeld de naam van een vakgroep, project, afdeling of directie invoeren." ma:internalName="EigenaarKennisBasisDocument">
      <xsd:simpleType>
        <xsd:restriction base="dms:Text">
          <xsd:maxLength value="255"/>
        </xsd:restriction>
      </xsd:simpleType>
    </xsd:element>
    <xsd:element name="Verloopdatum" ma:index="8" nillable="true" ma:displayName="Verloopdatum" ma:description="Selecteer hier de verloopdatum, indien dit van toepassing is op het document" ma:format="DateOnly" ma:internalName="Verloopdatum">
      <xsd:simpleType>
        <xsd:restriction base="dms:DateTime"/>
      </xsd:simpleType>
    </xsd:element>
    <xsd:element name="p5794e9d59e44bd8b49923f10f35147b" ma:index="10" nillable="true" ma:taxonomy="true" ma:internalName="p5794e9d59e44bd8b49923f10f35147b" ma:taxonomyFieldName="Doelgroep" ma:displayName="Doelgroep" ma:default="" ma:fieldId="{95794e9d-59e4-4bd8-b499-23f10f35147b}" ma:taxonomyMulti="true" ma:sspId="3676cea4-3086-4dea-a929-70cf350c881a" ma:termSetId="aa5be3d5-f2f9-42e5-b49d-1abfa4d8511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e2fe3e7d5304be5ba2792503bccda19" ma:index="12" nillable="true" ma:taxonomy="true" ma:internalName="ie2fe3e7d5304be5ba2792503bccda19" ma:taxonomyFieldName="Kwaliteitsstatus" ma:displayName="Kwaliteitsstatus" ma:default="1;#Niet beoordeeld|a2f02964-ec86-4ced-8125-ad4b0dcb2ecf" ma:fieldId="{2e2fe3e7-d530-4be5-ba27-92503bccda19}" ma:sspId="3676cea4-3086-4dea-a929-70cf350c881a" ma:termSetId="0a836fad-0058-4a2e-82f9-b0af2728bd1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ac2f2c6499e4144b3673a1fcb60196f" ma:index="17" nillable="true" ma:taxonomy="true" ma:internalName="hac2f2c6499e4144b3673a1fcb60196f" ma:taxonomyFieldName="Projecttype" ma:displayName="Projecttype" ma:readOnly="false" ma:default="" ma:fieldId="{1ac2f2c6-499e-4144-b367-3a1fcb60196f}" ma:taxonomyMulti="true" ma:sspId="3676cea4-3086-4dea-a929-70cf350c881a" ma:termSetId="d406a8b7-e170-452b-8b9c-cd8543d10db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39ef065e06e489a9d64a55da15c4643" ma:index="19" nillable="true" ma:taxonomy="true" ma:internalName="b39ef065e06e489a9d64a55da15c4643" ma:taxonomyFieldName="InformatieType" ma:displayName="Informatie type" ma:default="" ma:fieldId="{b39ef065-e06e-489a-9d64-a55da15c4643}" ma:sspId="3676cea4-3086-4dea-a929-70cf350c881a" ma:termSetId="b6092d92-d746-45d8-a871-90124c4705d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e923ed7cea4d4092a8dd36d4299ee8" ma:index="23" nillable="true" ma:taxonomy="true" ma:internalName="o5e923ed7cea4d4092a8dd36d4299ee8" ma:taxonomyFieldName="Inrichting" ma:displayName="Inrichting" ma:default="2;#KennisBasis:Kennisnetwerk:Vakgroep|cbe262ea-43e2-42ec-9207-e5c0d2c143cb" ma:fieldId="{85e923ed-7cea-4d40-92a8-dd36d4299ee8}" ma:sspId="3676cea4-3086-4dea-a929-70cf350c881a" ma:termSetId="565ce023-f112-470e-a5a5-03aa0b6a148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c0f62153c0847b9889c85c3d2d4ecd7" ma:index="25" nillable="true" ma:taxonomy="true" ma:internalName="hc0f62153c0847b9889c85c3d2d4ecd7" ma:taxonomyFieldName="Organisatieonderdeel" ma:displayName="Organisatieonderdeel" ma:default="3;#Ingenieursbureau|9b904282-b3c0-464b-a9c1-c981b6016c99" ma:fieldId="{1c0f6215-3c08-47b9-889c-85c3d2d4ecd7}" ma:sspId="3676cea4-3086-4dea-a929-70cf350c881a" ma:termSetId="00be97c8-2dfd-4b60-9a89-0f8ff6d1794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76192b166a6497a80a49e88ec534b5a" ma:index="27" nillable="true" ma:taxonomy="true" ma:internalName="e76192b166a6497a80a49e88ec534b5a" ma:taxonomyFieldName="GerelateerdeOrganisatieonderdelen" ma:displayName="Gerelateerde organisatieonderdelen" ma:default="3;#Ingenieursbureau|9b904282-b3c0-464b-a9c1-c981b6016c99" ma:fieldId="{e76192b1-66a6-497a-80a4-9e88ec534b5a}" ma:taxonomyMulti="true" ma:sspId="3676cea4-3086-4dea-a929-70cf350c881a" ma:termSetId="00be97c8-2dfd-4b60-9a89-0f8ff6d1794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998913-3846-4f08-8ba7-dc1a0ba2527b" elementFormDefault="qualified">
    <xsd:import namespace="http://schemas.microsoft.com/office/2006/documentManagement/types"/>
    <xsd:import namespace="http://schemas.microsoft.com/office/infopath/2007/PartnerControls"/>
    <xsd:element name="_dlc_DocId" ma:index="29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30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1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676cea4-3086-4dea-a929-70cf350c881a" ContentTypeId="0x01010091F31BF392871E4AB6E277D297859ADF01" PreviousValue="true"/>
</file>

<file path=customXml/itemProps1.xml><?xml version="1.0" encoding="utf-8"?>
<ds:datastoreItem xmlns:ds="http://schemas.openxmlformats.org/officeDocument/2006/customXml" ds:itemID="{8532453A-77BC-4088-821A-1D00CB13670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6749D86-6E1C-48A6-AE83-262BE2FCF825}">
  <ds:schemaRefs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terms/"/>
    <ds:schemaRef ds:uri="451ceeed-c77b-4a37-aea6-85893f5a9fb4"/>
    <ds:schemaRef ds:uri="http://schemas.microsoft.com/office/infopath/2007/PartnerControls"/>
    <ds:schemaRef ds:uri="http://schemas.openxmlformats.org/package/2006/metadata/core-properties"/>
    <ds:schemaRef ds:uri="02998913-3846-4f08-8ba7-dc1a0ba2527b"/>
    <ds:schemaRef ds:uri="cdbe2661-d840-4850-8710-6d272de092d7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CA04603E-832E-4C02-B0D4-7DFF3D3B6D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629487-419F-4326-9D2E-03CC5AA199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1ceeed-c77b-4a37-aea6-85893f5a9fb4"/>
    <ds:schemaRef ds:uri="cdbe2661-d840-4850-8710-6d272de092d7"/>
    <ds:schemaRef ds:uri="02998913-3846-4f08-8ba7-dc1a0ba252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7F55276-F63F-4F99-B056-C1F00A8BE53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133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Vos, Annemiek</dc:creator>
  <cp:keywords/>
  <dc:description/>
  <cp:lastModifiedBy>Appelman, Arjan</cp:lastModifiedBy>
  <cp:revision>3</cp:revision>
  <dcterms:created xsi:type="dcterms:W3CDTF">2025-12-03T14:38:00Z</dcterms:created>
  <dcterms:modified xsi:type="dcterms:W3CDTF">2025-12-18T13:38:00Z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0x01010091F31BF392871E4AB6E277D297859ADF010008A8E96855AE184DA8E9BB966E7722A8</vt:lpwstr>
  </property>
  <property fmtid="{D5CDD505-2E9C-101B-9397-08002B2CF9AE}" pid="3" name="Kwaliteitsstatus">
    <vt:lpwstr>1;#Niet beoordeeld|a2f02964-ec86-4ced-8125-ad4b0dcb2ecf</vt:lpwstr>
  </property>
  <property fmtid="{D5CDD505-2E9C-101B-9397-08002B2CF9AE}" pid="4" name="TaxKeyword">
    <vt:lpwstr/>
  </property>
  <property fmtid="{D5CDD505-2E9C-101B-9397-08002B2CF9AE}" pid="5" name="Organisatieonderdeel">
    <vt:lpwstr>3;#Ruimte en Economie:Ingenieursbureau|9b904282-b3c0-464b-a9c1-c981b6016c99</vt:lpwstr>
  </property>
  <property fmtid="{D5CDD505-2E9C-101B-9397-08002B2CF9AE}" pid="6" name="Doelgroep">
    <vt:lpwstr/>
  </property>
  <property fmtid="{D5CDD505-2E9C-101B-9397-08002B2CF9AE}" pid="7" name="InformatieType">
    <vt:lpwstr/>
  </property>
  <property fmtid="{D5CDD505-2E9C-101B-9397-08002B2CF9AE}" pid="8" name="Inrichting">
    <vt:lpwstr>2;#KennisBasis:Kennisnetwerk:Vakgroep|cbe262ea-43e2-42ec-9207-e5c0d2c143cb</vt:lpwstr>
  </property>
  <property fmtid="{D5CDD505-2E9C-101B-9397-08002B2CF9AE}" pid="9" name="Projecttype">
    <vt:lpwstr/>
  </property>
  <property fmtid="{D5CDD505-2E9C-101B-9397-08002B2CF9AE}" pid="10" name="GerelateerdeOrganisatieonderdelen">
    <vt:lpwstr>3;#Ingenieursbureau|9b904282-b3c0-464b-a9c1-c981b6016c99</vt:lpwstr>
  </property>
  <property fmtid="{D5CDD505-2E9C-101B-9397-08002B2CF9AE}" pid="11" name="_dlc_DocIdItemGuid">
    <vt:lpwstr>251a5861-d9df-486e-ac29-56e92ea7eb33</vt:lpwstr>
  </property>
  <property fmtid="{D5CDD505-2E9C-101B-9397-08002B2CF9AE}" pid="12" name="MediaServiceImageTags">
    <vt:lpwstr/>
  </property>
  <property fmtid="{D5CDD505-2E9C-101B-9397-08002B2CF9AE}" pid="13" name="ic6e37279ca6428ea043fdf2094f842d">
    <vt:lpwstr/>
  </property>
  <property fmtid="{D5CDD505-2E9C-101B-9397-08002B2CF9AE}" pid="14" name="Projectfase">
    <vt:lpwstr/>
  </property>
  <property fmtid="{D5CDD505-2E9C-101B-9397-08002B2CF9AE}" pid="15" name="lcf76f155ced4ddcb4097134ff3c332f">
    <vt:lpwstr/>
  </property>
  <property fmtid="{D5CDD505-2E9C-101B-9397-08002B2CF9AE}" pid="16" name="KennisBasisProces">
    <vt:lpwstr/>
  </property>
  <property fmtid="{D5CDD505-2E9C-101B-9397-08002B2CF9AE}" pid="17" name="g6483b615fc746a3b3d4b3a5315e2a9d">
    <vt:lpwstr/>
  </property>
</Properties>
</file>